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4918C" w14:textId="45298344"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126124" w:rsidRPr="002C6DB3">
        <w:t>12</w:t>
      </w:r>
      <w:r w:rsidRPr="002C6DB3">
        <w:t xml:space="preserve"> </w:t>
      </w:r>
      <w:r>
        <w:t xml:space="preserve">– </w:t>
      </w:r>
      <w:bookmarkEnd w:id="0"/>
      <w:bookmarkEnd w:id="1"/>
      <w:bookmarkEnd w:id="2"/>
      <w:bookmarkEnd w:id="3"/>
      <w:bookmarkEnd w:id="4"/>
      <w:bookmarkEnd w:id="5"/>
      <w:bookmarkEnd w:id="6"/>
      <w:bookmarkEnd w:id="7"/>
      <w:bookmarkEnd w:id="8"/>
      <w:bookmarkEnd w:id="9"/>
      <w:r w:rsidR="00126124">
        <w:t>Verklaring(en) beschikbaarheid bekwaamheden derde</w:t>
      </w:r>
    </w:p>
    <w:p w14:paraId="20B06A06" w14:textId="77777777" w:rsidR="00A14104" w:rsidRDefault="00A14104" w:rsidP="00A14104">
      <w:r>
        <w:t xml:space="preserve">Model verklaring beschikbaarheid bekwaamheden onderaannemer. </w:t>
      </w:r>
    </w:p>
    <w:p w14:paraId="2AE02A91" w14:textId="77777777" w:rsidR="00A14104" w:rsidRDefault="00A14104" w:rsidP="00A14104"/>
    <w:p w14:paraId="74CDD3F7" w14:textId="77777777" w:rsidR="00A14104" w:rsidRDefault="00A14104" w:rsidP="00A14104">
      <w:r>
        <w:t xml:space="preserve">Gegevens onderaannemer: </w:t>
      </w:r>
      <w:r>
        <w:rPr>
          <w:i/>
          <w:highlight w:val="lightGray"/>
        </w:rPr>
        <w:t>&lt;statutaire naam&gt;</w:t>
      </w:r>
    </w:p>
    <w:p w14:paraId="17499C06" w14:textId="77777777" w:rsidR="00A14104" w:rsidRDefault="00A14104" w:rsidP="00A14104"/>
    <w:p w14:paraId="7DF35E3A" w14:textId="77777777" w:rsidR="00A14104" w:rsidRDefault="00A14104" w:rsidP="00A14104">
      <w:r>
        <w:t>Gevestigd te:</w:t>
      </w:r>
    </w:p>
    <w:p w14:paraId="7C72E548" w14:textId="77777777" w:rsidR="00A14104" w:rsidRDefault="00A14104" w:rsidP="00A14104"/>
    <w:p w14:paraId="5ED2F211" w14:textId="77777777" w:rsidR="00A14104" w:rsidRDefault="00A14104" w:rsidP="00A14104">
      <w:r>
        <w:t>Naam:</w:t>
      </w:r>
    </w:p>
    <w:p w14:paraId="5D9D5A34" w14:textId="77777777" w:rsidR="00A14104" w:rsidRDefault="00A14104" w:rsidP="00A14104"/>
    <w:p w14:paraId="789A6989" w14:textId="77777777" w:rsidR="00A14104" w:rsidRDefault="00A14104" w:rsidP="00A14104">
      <w:r>
        <w:t>Rechtsvorm:</w:t>
      </w:r>
    </w:p>
    <w:p w14:paraId="56CF9525" w14:textId="77777777" w:rsidR="00A14104" w:rsidRDefault="00A14104" w:rsidP="00A14104"/>
    <w:p w14:paraId="74998754" w14:textId="77777777" w:rsidR="00A14104" w:rsidRDefault="00A14104" w:rsidP="00A14104">
      <w:r>
        <w:t>Adresgegevens:</w:t>
      </w:r>
    </w:p>
    <w:p w14:paraId="40E98805" w14:textId="77777777" w:rsidR="00A14104" w:rsidRDefault="00A14104" w:rsidP="00A14104"/>
    <w:p w14:paraId="5A13EDE0" w14:textId="77777777" w:rsidR="00A14104" w:rsidRDefault="00A14104" w:rsidP="00A14104">
      <w:r>
        <w:t>E-mail:</w:t>
      </w:r>
    </w:p>
    <w:p w14:paraId="49997DD8" w14:textId="77777777" w:rsidR="00A14104" w:rsidRDefault="00A14104" w:rsidP="00A14104"/>
    <w:p w14:paraId="207DAEA6" w14:textId="77777777" w:rsidR="00A14104" w:rsidRDefault="00A14104" w:rsidP="00A14104">
      <w:r>
        <w:t>Fax:</w:t>
      </w:r>
    </w:p>
    <w:p w14:paraId="10A1CE5B" w14:textId="77777777" w:rsidR="00A14104" w:rsidRDefault="00A14104" w:rsidP="00A14104"/>
    <w:p w14:paraId="2A762771" w14:textId="77777777" w:rsidR="00A14104" w:rsidRDefault="00A14104" w:rsidP="00A14104">
      <w:r>
        <w:t>Telefoon:</w:t>
      </w:r>
    </w:p>
    <w:p w14:paraId="11D3DE3D" w14:textId="77777777" w:rsidR="00A14104" w:rsidRDefault="00A14104" w:rsidP="00A14104"/>
    <w:p w14:paraId="080188E1"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3DECD47D" w14:textId="77777777" w:rsidR="00A14104" w:rsidRDefault="00A14104" w:rsidP="00A14104"/>
    <w:p w14:paraId="41A09474" w14:textId="77777777"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14:paraId="486C0633"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7336A71E"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12B62CE0" w14:textId="77777777" w:rsidR="00A14104" w:rsidRDefault="00A14104" w:rsidP="00A14104"/>
    <w:p w14:paraId="71E45454" w14:textId="77777777" w:rsidR="00A14104" w:rsidRDefault="00A14104" w:rsidP="00A14104">
      <w:r>
        <w:t>Aldus getekend te [</w:t>
      </w:r>
      <w:r>
        <w:rPr>
          <w:i/>
          <w:highlight w:val="lightGray"/>
        </w:rPr>
        <w:t>plaats</w:t>
      </w:r>
      <w:r>
        <w:t>], [</w:t>
      </w:r>
      <w:r>
        <w:rPr>
          <w:i/>
          <w:highlight w:val="lightGray"/>
        </w:rPr>
        <w:t>datum</w:t>
      </w:r>
      <w:r>
        <w:t>]</w:t>
      </w:r>
    </w:p>
    <w:p w14:paraId="5F841B3E" w14:textId="77777777" w:rsidR="00A14104" w:rsidRDefault="00A14104" w:rsidP="00A14104"/>
    <w:p w14:paraId="6A15F5C2" w14:textId="77777777" w:rsidR="00A14104" w:rsidRDefault="00A14104" w:rsidP="00A14104">
      <w:r>
        <w:t>[</w:t>
      </w:r>
      <w:r>
        <w:rPr>
          <w:i/>
          <w:highlight w:val="lightGray"/>
        </w:rPr>
        <w:t>Onderaannemer</w:t>
      </w:r>
      <w:r>
        <w:t>],</w:t>
      </w:r>
    </w:p>
    <w:p w14:paraId="67820451" w14:textId="77777777" w:rsidR="00A14104" w:rsidRDefault="00A14104" w:rsidP="00A14104"/>
    <w:p w14:paraId="01EC8666" w14:textId="77777777" w:rsidR="00A14104" w:rsidRDefault="00A14104" w:rsidP="00A14104">
      <w:r>
        <w:t>[</w:t>
      </w:r>
      <w:r>
        <w:rPr>
          <w:i/>
          <w:highlight w:val="lightGray"/>
        </w:rPr>
        <w:t>naam vertegenwoordigingsbevoegd natuurlijk persoon</w:t>
      </w:r>
      <w:r>
        <w:t>]</w:t>
      </w:r>
    </w:p>
    <w:p w14:paraId="69ECAAE7" w14:textId="77777777" w:rsidR="00A14104" w:rsidRDefault="00A14104" w:rsidP="00A14104"/>
    <w:p w14:paraId="3765546F" w14:textId="77777777" w:rsidR="00A14104" w:rsidRDefault="00A14104" w:rsidP="00A14104">
      <w:r>
        <w:t>[</w:t>
      </w:r>
      <w:r>
        <w:rPr>
          <w:i/>
          <w:highlight w:val="lightGray"/>
        </w:rPr>
        <w:t>functie</w:t>
      </w:r>
      <w:r>
        <w:t>]</w:t>
      </w:r>
    </w:p>
    <w:p w14:paraId="4565021D" w14:textId="77777777" w:rsidR="00A14104" w:rsidRDefault="00A14104" w:rsidP="00A14104"/>
    <w:p w14:paraId="4F0ED991" w14:textId="77777777" w:rsidR="00A14104" w:rsidRDefault="00A14104" w:rsidP="00A14104">
      <w:r>
        <w:t>[</w:t>
      </w:r>
      <w:r>
        <w:rPr>
          <w:i/>
          <w:highlight w:val="lightGray"/>
        </w:rPr>
        <w:t>handtekening</w:t>
      </w:r>
      <w:r>
        <w:t>]</w:t>
      </w:r>
    </w:p>
    <w:p w14:paraId="07BD7103" w14:textId="77777777"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2FF9F" w14:textId="77777777" w:rsidR="001E1E8B" w:rsidRDefault="001E1E8B" w:rsidP="00126124">
      <w:pPr>
        <w:spacing w:line="240" w:lineRule="auto"/>
      </w:pPr>
      <w:r>
        <w:separator/>
      </w:r>
    </w:p>
  </w:endnote>
  <w:endnote w:type="continuationSeparator" w:id="0">
    <w:p w14:paraId="25E02F9D" w14:textId="77777777" w:rsidR="001E1E8B" w:rsidRDefault="001E1E8B" w:rsidP="00126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66EA2" w14:textId="77777777" w:rsidR="001E1E8B" w:rsidRDefault="001E1E8B" w:rsidP="00126124">
      <w:pPr>
        <w:spacing w:line="240" w:lineRule="auto"/>
      </w:pPr>
      <w:r>
        <w:separator/>
      </w:r>
    </w:p>
  </w:footnote>
  <w:footnote w:type="continuationSeparator" w:id="0">
    <w:p w14:paraId="279EE508" w14:textId="77777777" w:rsidR="001E1E8B" w:rsidRDefault="001E1E8B" w:rsidP="001261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24E4" w14:textId="77777777" w:rsidR="00126124" w:rsidRPr="00220940" w:rsidRDefault="00126124" w:rsidP="00126124">
    <w:pPr>
      <w:pStyle w:val="Koptekst"/>
      <w:rPr>
        <w:sz w:val="18"/>
        <w:szCs w:val="18"/>
      </w:rPr>
    </w:pPr>
    <w:r w:rsidRPr="00220940">
      <w:rPr>
        <w:sz w:val="18"/>
        <w:szCs w:val="18"/>
      </w:rPr>
      <w:t>Gemeente Amsterdam</w:t>
    </w:r>
  </w:p>
  <w:p w14:paraId="1C14082F" w14:textId="77777777" w:rsidR="00126124" w:rsidRPr="00220940" w:rsidRDefault="00126124" w:rsidP="00126124">
    <w:pPr>
      <w:pStyle w:val="Koptekst"/>
      <w:rPr>
        <w:sz w:val="18"/>
        <w:szCs w:val="18"/>
      </w:rPr>
    </w:pPr>
    <w:r w:rsidRPr="003C3BE3">
      <w:rPr>
        <w:sz w:val="18"/>
        <w:szCs w:val="18"/>
      </w:rPr>
      <w:t>AI2021-0236</w:t>
    </w:r>
    <w:r>
      <w:rPr>
        <w:sz w:val="18"/>
        <w:szCs w:val="18"/>
      </w:rPr>
      <w:t xml:space="preserve"> </w:t>
    </w:r>
    <w:r w:rsidRPr="003C3BE3">
      <w:rPr>
        <w:sz w:val="18"/>
        <w:szCs w:val="18"/>
      </w:rPr>
      <w:t>Organiseren van collectieve inkoopacties voor verduurzaming van particuliere woningen</w:t>
    </w:r>
  </w:p>
  <w:p w14:paraId="478AC63F" w14:textId="164B5775" w:rsidR="00126124" w:rsidRPr="00220940" w:rsidRDefault="00126124" w:rsidP="00126124">
    <w:pPr>
      <w:pStyle w:val="Koptekst"/>
      <w:rPr>
        <w:sz w:val="18"/>
        <w:szCs w:val="18"/>
      </w:rPr>
    </w:pPr>
    <w:r>
      <w:rPr>
        <w:sz w:val="18"/>
        <w:szCs w:val="18"/>
      </w:rPr>
      <w:t xml:space="preserve">Bijlage </w:t>
    </w:r>
    <w:r w:rsidRPr="00126124">
      <w:rPr>
        <w:sz w:val="18"/>
        <w:szCs w:val="18"/>
      </w:rPr>
      <w:t>12 – Verklaring(en) beschikbaarheid bekwaamheden derde</w:t>
    </w:r>
  </w:p>
  <w:p w14:paraId="126C633C" w14:textId="77777777" w:rsidR="00126124" w:rsidRDefault="0012612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4165B"/>
    <w:rsid w:val="000B46D8"/>
    <w:rsid w:val="00126124"/>
    <w:rsid w:val="00177A29"/>
    <w:rsid w:val="001E1E8B"/>
    <w:rsid w:val="002B5524"/>
    <w:rsid w:val="002C6DB3"/>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965AA"/>
  <w15:docId w15:val="{6DAB929D-A1BA-4D4B-9495-D4909FD1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iPriority w:val="99"/>
    <w:unhideWhenUsed/>
    <w:rsid w:val="0012612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26124"/>
    <w:rPr>
      <w:rFonts w:eastAsia="Calibri"/>
      <w:lang w:eastAsia="en-US"/>
    </w:rPr>
  </w:style>
  <w:style w:type="paragraph" w:styleId="Voettekst">
    <w:name w:val="footer"/>
    <w:basedOn w:val="Standaard"/>
    <w:link w:val="VoettekstChar"/>
    <w:unhideWhenUsed/>
    <w:rsid w:val="00126124"/>
    <w:pPr>
      <w:tabs>
        <w:tab w:val="center" w:pos="4536"/>
        <w:tab w:val="right" w:pos="9072"/>
      </w:tabs>
      <w:spacing w:line="240" w:lineRule="auto"/>
    </w:pPr>
  </w:style>
  <w:style w:type="character" w:customStyle="1" w:styleId="VoettekstChar">
    <w:name w:val="Voettekst Char"/>
    <w:basedOn w:val="Standaardalinea-lettertype"/>
    <w:link w:val="Voettekst"/>
    <w:rsid w:val="00126124"/>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973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Christel Jongen</cp:lastModifiedBy>
  <cp:revision>3</cp:revision>
  <cp:lastPrinted>2019-06-25T09:05:00Z</cp:lastPrinted>
  <dcterms:created xsi:type="dcterms:W3CDTF">2021-11-16T10:08:00Z</dcterms:created>
  <dcterms:modified xsi:type="dcterms:W3CDTF">2021-11-16T10:22:00Z</dcterms:modified>
</cp:coreProperties>
</file>